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9AFDA" w14:textId="77777777" w:rsidR="00D2271C" w:rsidRPr="004D18DE" w:rsidRDefault="005067FA" w:rsidP="00D2271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18DE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BD01EA" w:rsidRPr="004D18DE">
        <w:rPr>
          <w:rFonts w:ascii="Times New Roman" w:hAnsi="Times New Roman" w:cs="Times New Roman"/>
          <w:sz w:val="20"/>
          <w:szCs w:val="20"/>
        </w:rPr>
        <w:t>2</w:t>
      </w:r>
    </w:p>
    <w:p w14:paraId="236C005C" w14:textId="77777777" w:rsidR="00D2271C" w:rsidRPr="004D18DE" w:rsidRDefault="00D2271C" w:rsidP="00D2271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18DE">
        <w:rPr>
          <w:rFonts w:ascii="Times New Roman" w:hAnsi="Times New Roman" w:cs="Times New Roman"/>
          <w:sz w:val="20"/>
          <w:szCs w:val="20"/>
        </w:rPr>
        <w:t>do Zarządzenia</w:t>
      </w:r>
      <w:r w:rsidR="00B078E8" w:rsidRPr="004D18DE">
        <w:rPr>
          <w:rFonts w:ascii="Times New Roman" w:hAnsi="Times New Roman" w:cs="Times New Roman"/>
          <w:sz w:val="20"/>
          <w:szCs w:val="20"/>
        </w:rPr>
        <w:t xml:space="preserve"> Nr </w:t>
      </w:r>
      <w:r w:rsidR="00B216F0">
        <w:rPr>
          <w:rFonts w:ascii="Times New Roman" w:hAnsi="Times New Roman" w:cs="Times New Roman"/>
          <w:sz w:val="20"/>
          <w:szCs w:val="20"/>
        </w:rPr>
        <w:t>45/2025</w:t>
      </w:r>
    </w:p>
    <w:p w14:paraId="01568BD0" w14:textId="77777777" w:rsidR="00D2271C" w:rsidRPr="004D18DE" w:rsidRDefault="00D2271C" w:rsidP="00D2271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18DE">
        <w:rPr>
          <w:rFonts w:ascii="Times New Roman" w:hAnsi="Times New Roman" w:cs="Times New Roman"/>
          <w:sz w:val="20"/>
          <w:szCs w:val="20"/>
        </w:rPr>
        <w:t>Burmistrza Urzędowa</w:t>
      </w:r>
    </w:p>
    <w:p w14:paraId="703E5B7D" w14:textId="77777777" w:rsidR="00D2271C" w:rsidRPr="004D18DE" w:rsidRDefault="008F050C" w:rsidP="00D2271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18DE">
        <w:rPr>
          <w:rFonts w:ascii="Times New Roman" w:hAnsi="Times New Roman" w:cs="Times New Roman"/>
          <w:sz w:val="20"/>
          <w:szCs w:val="20"/>
        </w:rPr>
        <w:t xml:space="preserve">z dnia </w:t>
      </w:r>
      <w:r w:rsidR="00B33D53">
        <w:rPr>
          <w:rFonts w:ascii="Times New Roman" w:hAnsi="Times New Roman" w:cs="Times New Roman"/>
          <w:sz w:val="20"/>
          <w:szCs w:val="20"/>
        </w:rPr>
        <w:t>19.05.2025 r.</w:t>
      </w:r>
    </w:p>
    <w:p w14:paraId="2348BBB4" w14:textId="77777777" w:rsidR="0071185D" w:rsidRPr="004D18DE" w:rsidRDefault="0071185D" w:rsidP="00D2271C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55BFFC" w14:textId="77777777" w:rsidR="003D0320" w:rsidRPr="003D0320" w:rsidRDefault="00872638" w:rsidP="003D0320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D032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Formularz zgłoszenia uwag</w:t>
      </w:r>
    </w:p>
    <w:p w14:paraId="4CB2E6FC" w14:textId="77777777" w:rsidR="003D0320" w:rsidRDefault="003D0320" w:rsidP="003D0320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654337B" w14:textId="77777777" w:rsidR="00872638" w:rsidRPr="003D0320" w:rsidRDefault="00872638" w:rsidP="009F0890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D0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3D0320" w:rsidRPr="003D0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projektu uchwały </w:t>
      </w:r>
      <w:r w:rsidR="009F08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zmieniającej uchwałę w sprawie </w:t>
      </w:r>
      <w:r w:rsidR="009F0890">
        <w:rPr>
          <w:rFonts w:ascii="Times New Roman" w:hAnsi="Times New Roman" w:cs="Times New Roman"/>
          <w:sz w:val="24"/>
          <w:szCs w:val="24"/>
        </w:rPr>
        <w:t xml:space="preserve"> uchwalenia Statutów Sołectw w Gminie Urzędów  </w:t>
      </w:r>
    </w:p>
    <w:p w14:paraId="6747B8AB" w14:textId="77777777" w:rsidR="00D2271C" w:rsidRPr="004D18DE" w:rsidRDefault="00D2271C" w:rsidP="00D2271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458460CC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02824270" w14:textId="77777777" w:rsidR="00D2271C" w:rsidRPr="004D18DE" w:rsidRDefault="005067FA" w:rsidP="00D2271C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D18DE">
        <w:rPr>
          <w:rFonts w:ascii="Times New Roman" w:hAnsi="Times New Roman" w:cs="Times New Roman"/>
          <w:b/>
          <w:sz w:val="24"/>
          <w:szCs w:val="24"/>
        </w:rPr>
        <w:t>Podmiot zgłaszający</w:t>
      </w:r>
    </w:p>
    <w:p w14:paraId="5A3B6B5F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4930D8E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87BDC9A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2CAB586" w14:textId="77777777" w:rsidR="00D2271C" w:rsidRPr="004D18DE" w:rsidRDefault="00E6666C" w:rsidP="00E6666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(</w:t>
      </w:r>
      <w:r w:rsidR="00D2271C" w:rsidRPr="004D18DE">
        <w:rPr>
          <w:rFonts w:ascii="Times New Roman" w:hAnsi="Times New Roman" w:cs="Times New Roman"/>
          <w:sz w:val="24"/>
          <w:szCs w:val="24"/>
        </w:rPr>
        <w:t>imię i nazwisko,</w:t>
      </w:r>
      <w:r w:rsidR="00075B61" w:rsidRPr="004D18DE">
        <w:rPr>
          <w:rFonts w:ascii="Times New Roman" w:hAnsi="Times New Roman" w:cs="Times New Roman"/>
          <w:sz w:val="24"/>
          <w:szCs w:val="24"/>
        </w:rPr>
        <w:t xml:space="preserve"> adres zamieszkania, nr telefonu</w:t>
      </w:r>
      <w:r w:rsidR="00D2271C" w:rsidRPr="004D18DE">
        <w:rPr>
          <w:rFonts w:ascii="Times New Roman" w:hAnsi="Times New Roman" w:cs="Times New Roman"/>
          <w:sz w:val="24"/>
          <w:szCs w:val="24"/>
        </w:rPr>
        <w:t>)</w:t>
      </w:r>
    </w:p>
    <w:p w14:paraId="05A2844A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6B9BD9C" w14:textId="77777777" w:rsidR="00D2271C" w:rsidRPr="004D18DE" w:rsidRDefault="005067FA" w:rsidP="00D2271C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D18DE">
        <w:rPr>
          <w:rFonts w:ascii="Times New Roman" w:hAnsi="Times New Roman" w:cs="Times New Roman"/>
          <w:b/>
          <w:sz w:val="24"/>
          <w:szCs w:val="24"/>
        </w:rPr>
        <w:t>Opinia do projektu uchwały</w:t>
      </w:r>
    </w:p>
    <w:p w14:paraId="5EABE263" w14:textId="77777777" w:rsidR="00D2271C" w:rsidRPr="004D18DE" w:rsidRDefault="00D2271C" w:rsidP="00D2271C">
      <w:pPr>
        <w:pStyle w:val="Bezodstpw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0318CC35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a) uwagi ogólne</w:t>
      </w:r>
    </w:p>
    <w:p w14:paraId="695EB15E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0C7521E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9A63A1E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910560E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2C24A07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29EBA72" w14:textId="77777777" w:rsidR="00D2271C" w:rsidRPr="004D18DE" w:rsidRDefault="00913178" w:rsidP="009F0890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D2271C" w:rsidRPr="004D18DE">
        <w:rPr>
          <w:rFonts w:ascii="Times New Roman" w:hAnsi="Times New Roman" w:cs="Times New Roman"/>
          <w:sz w:val="24"/>
          <w:szCs w:val="24"/>
        </w:rPr>
        <w:t>) proponowane zmienione brzmienie zapisu lub treść nowego przepisu (w przypadku</w:t>
      </w:r>
      <w:r w:rsidR="009F0890">
        <w:rPr>
          <w:rFonts w:ascii="Times New Roman" w:hAnsi="Times New Roman" w:cs="Times New Roman"/>
          <w:sz w:val="24"/>
          <w:szCs w:val="24"/>
        </w:rPr>
        <w:t xml:space="preserve"> </w:t>
      </w:r>
      <w:r w:rsidR="00D2271C" w:rsidRPr="004D18DE">
        <w:rPr>
          <w:rFonts w:ascii="Times New Roman" w:hAnsi="Times New Roman" w:cs="Times New Roman"/>
          <w:sz w:val="24"/>
          <w:szCs w:val="24"/>
        </w:rPr>
        <w:t xml:space="preserve">propozycji dodania do </w:t>
      </w:r>
      <w:r w:rsidR="005067FA" w:rsidRPr="004D18DE">
        <w:rPr>
          <w:rFonts w:ascii="Times New Roman" w:hAnsi="Times New Roman" w:cs="Times New Roman"/>
          <w:sz w:val="24"/>
          <w:szCs w:val="24"/>
        </w:rPr>
        <w:t>projektu nowego przepisu, w lit.</w:t>
      </w:r>
      <w:r w:rsidR="00D2271C" w:rsidRPr="004D18DE">
        <w:rPr>
          <w:rFonts w:ascii="Times New Roman" w:hAnsi="Times New Roman" w:cs="Times New Roman"/>
          <w:sz w:val="24"/>
          <w:szCs w:val="24"/>
        </w:rPr>
        <w:t xml:space="preserve"> b należy wpisać: NOWY PRZEPIS)</w:t>
      </w:r>
    </w:p>
    <w:p w14:paraId="7E638153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A654C28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B276FE0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</w:t>
      </w:r>
    </w:p>
    <w:p w14:paraId="22FBB9F2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E193D06" w14:textId="77777777" w:rsidR="00D2271C" w:rsidRPr="004D18DE" w:rsidRDefault="00D2271C" w:rsidP="00D2271C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D18DE">
        <w:rPr>
          <w:rFonts w:ascii="Times New Roman" w:hAnsi="Times New Roman" w:cs="Times New Roman"/>
          <w:b/>
          <w:sz w:val="24"/>
          <w:szCs w:val="24"/>
        </w:rPr>
        <w:t>U</w:t>
      </w:r>
      <w:r w:rsidR="005067FA" w:rsidRPr="004D18DE">
        <w:rPr>
          <w:rFonts w:ascii="Times New Roman" w:hAnsi="Times New Roman" w:cs="Times New Roman"/>
          <w:b/>
          <w:sz w:val="24"/>
          <w:szCs w:val="24"/>
        </w:rPr>
        <w:t>zasadnienie proponowanych zmian</w:t>
      </w:r>
    </w:p>
    <w:p w14:paraId="1946ED4B" w14:textId="77777777" w:rsidR="00D2271C" w:rsidRPr="004D18DE" w:rsidRDefault="00D2271C" w:rsidP="00D2271C">
      <w:pPr>
        <w:pStyle w:val="Bezodstpw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510A0F1E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9F2C692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1B88C41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…………………………………………………………………………………………............</w:t>
      </w:r>
    </w:p>
    <w:p w14:paraId="5FE982D0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C4C404E" w14:textId="77777777" w:rsidR="00D2271C" w:rsidRPr="004D18DE" w:rsidRDefault="00D2271C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44BA28A" w14:textId="77777777" w:rsidR="0071185D" w:rsidRPr="004D18DE" w:rsidRDefault="0071185D" w:rsidP="00D2271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4A7566F" w14:textId="77777777" w:rsidR="00D2271C" w:rsidRPr="004D18DE" w:rsidRDefault="00D2271C" w:rsidP="00D2271C">
      <w:pPr>
        <w:pStyle w:val="Bezodstpw"/>
        <w:ind w:left="6372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32ABB30C" w14:textId="77777777" w:rsidR="00D2271C" w:rsidRPr="004D18DE" w:rsidRDefault="00D2271C" w:rsidP="00593731">
      <w:pPr>
        <w:pStyle w:val="Bezodstpw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(podpis)</w:t>
      </w:r>
    </w:p>
    <w:p w14:paraId="00009B38" w14:textId="77777777" w:rsidR="00D2271C" w:rsidRPr="004D18DE" w:rsidRDefault="00D2271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24F6E3D" w14:textId="77777777" w:rsidR="00E81394" w:rsidRPr="004D18DE" w:rsidRDefault="00E8139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C44EB29" w14:textId="77777777" w:rsidR="00E81394" w:rsidRPr="004D18DE" w:rsidRDefault="00E8139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AFE52B8" w14:textId="77777777" w:rsidR="00E81394" w:rsidRPr="004D18DE" w:rsidRDefault="00E8139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9B839FB" w14:textId="77777777" w:rsidR="00E81394" w:rsidRPr="004D18DE" w:rsidRDefault="00E8139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B9523A1" w14:textId="77777777" w:rsidR="00E81394" w:rsidRPr="004D18DE" w:rsidRDefault="00E8139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384C256" w14:textId="77777777" w:rsidR="00913178" w:rsidRDefault="00913178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72037FB" w14:textId="77777777" w:rsidR="00B33D53" w:rsidRDefault="00B33D5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A1070C0" w14:textId="77777777" w:rsidR="00B33D53" w:rsidRDefault="00B33D5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03C2440E" w14:textId="77777777" w:rsidR="00B33D53" w:rsidRDefault="00B33D5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EB97971" w14:textId="77777777" w:rsidR="00B33D53" w:rsidRDefault="00B33D5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C74D245" w14:textId="77777777" w:rsidR="00B33D53" w:rsidRPr="004D18DE" w:rsidRDefault="00B33D5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8B38252" w14:textId="77777777" w:rsidR="00B171FE" w:rsidRPr="00AC1F80" w:rsidRDefault="00B171FE" w:rsidP="00B171FE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eastAsia="Calibri" w:hAnsi="Times New Roman" w:cs="Times New Roman"/>
          <w:b/>
          <w:bCs/>
        </w:rPr>
      </w:pPr>
      <w:r w:rsidRPr="00AC1F80">
        <w:rPr>
          <w:rFonts w:ascii="Times New Roman" w:eastAsia="Calibri" w:hAnsi="Times New Roman" w:cs="Times New Roman"/>
          <w:b/>
          <w:bCs/>
        </w:rPr>
        <w:lastRenderedPageBreak/>
        <w:t xml:space="preserve">Klauzula informacyjna </w:t>
      </w:r>
    </w:p>
    <w:p w14:paraId="499B7B26" w14:textId="77777777" w:rsidR="00B171FE" w:rsidRPr="00AC1F80" w:rsidRDefault="00B171FE" w:rsidP="00B171FE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eastAsia="Calibri" w:hAnsi="Times New Roman" w:cs="Times New Roman"/>
          <w:b/>
          <w:bCs/>
        </w:rPr>
      </w:pPr>
    </w:p>
    <w:p w14:paraId="6CD04834" w14:textId="77777777" w:rsidR="00B171FE" w:rsidRPr="00AC1F80" w:rsidRDefault="00B171FE" w:rsidP="00B171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F80">
        <w:rPr>
          <w:rFonts w:ascii="Times New Roman" w:eastAsia="Calibri" w:hAnsi="Times New Roman" w:cs="Times New Roman"/>
          <w:sz w:val="24"/>
          <w:szCs w:val="24"/>
        </w:rPr>
        <w:t>Zgodnie z art. 13 ust. 1 i ust. 2 Rozporządzenia Parlamentu Europejskiego i Rady (UE) 2016/679 z dnia 27 kwietnia 2016 r. w sprawie ochrony osób fizycznych w związku  przetwarzaniem danych osobowych i w sprawie swobodnego przepływu takich danych oraz uchylenia dyrektywy 95/46/WE (ogólne rozporządzenie o ochronie danych) (</w:t>
      </w:r>
      <w:r w:rsidRPr="00AC1F80">
        <w:rPr>
          <w:rFonts w:ascii="Times New Roman" w:eastAsia="Calibri" w:hAnsi="Times New Roman" w:cs="Times New Roman"/>
          <w:color w:val="212529"/>
          <w:sz w:val="24"/>
          <w:szCs w:val="24"/>
          <w:shd w:val="clear" w:color="auto" w:fill="FFFFFF"/>
        </w:rPr>
        <w:t>Dz. Urz. UE L 119 z 04.05.2016, str. 1, z </w:t>
      </w:r>
      <w:proofErr w:type="spellStart"/>
      <w:r w:rsidRPr="00AC1F80">
        <w:rPr>
          <w:rFonts w:ascii="Times New Roman" w:eastAsia="Calibri" w:hAnsi="Times New Roman" w:cs="Times New Roman"/>
          <w:color w:val="212529"/>
          <w:sz w:val="24"/>
          <w:szCs w:val="24"/>
          <w:shd w:val="clear" w:color="auto" w:fill="FFFFFF"/>
        </w:rPr>
        <w:t>późn</w:t>
      </w:r>
      <w:proofErr w:type="spellEnd"/>
      <w:r w:rsidRPr="00AC1F80">
        <w:rPr>
          <w:rFonts w:ascii="Times New Roman" w:eastAsia="Calibri" w:hAnsi="Times New Roman" w:cs="Times New Roman"/>
          <w:color w:val="212529"/>
          <w:sz w:val="24"/>
          <w:szCs w:val="24"/>
          <w:shd w:val="clear" w:color="auto" w:fill="FFFFFF"/>
        </w:rPr>
        <w:t>. zm.</w:t>
      </w:r>
      <w:r w:rsidRPr="00AC1F80">
        <w:rPr>
          <w:rFonts w:ascii="Times New Roman" w:eastAsia="Calibri" w:hAnsi="Times New Roman" w:cs="Times New Roman"/>
          <w:sz w:val="24"/>
          <w:szCs w:val="24"/>
        </w:rPr>
        <w:t>), dalej RODO, informuję, iż:</w:t>
      </w:r>
    </w:p>
    <w:p w14:paraId="0D6EE635" w14:textId="77777777" w:rsidR="00B171FE" w:rsidRPr="00AC1F80" w:rsidRDefault="00B171FE" w:rsidP="00B171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247B5" w14:textId="77777777" w:rsidR="00B171FE" w:rsidRPr="00AC1F80" w:rsidRDefault="00B171FE" w:rsidP="00B171FE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AC1F80">
        <w:rPr>
          <w:rFonts w:ascii="Times New Roman" w:eastAsia="Calibri" w:hAnsi="Times New Roman" w:cs="Times New Roman"/>
          <w:sz w:val="24"/>
          <w:szCs w:val="24"/>
        </w:rPr>
        <w:t xml:space="preserve">Administratorem Pani/Pana danych osobowych jest </w:t>
      </w:r>
      <w:bookmarkStart w:id="0" w:name="_Hlk69297614"/>
      <w:r w:rsidRPr="00AC1F8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Gmina Urzędów, z siedzibą przy ul. Rynek 26, 23-250 Urzędów</w:t>
      </w:r>
      <w:bookmarkEnd w:id="0"/>
      <w:r w:rsidRPr="00AC1F8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tel. (81) 822-50-30,  e-mail: </w:t>
      </w:r>
      <w:hyperlink r:id="rId7">
        <w:r w:rsidRPr="00AC1F8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gmina@urzedow.pl</w:t>
        </w:r>
      </w:hyperlink>
      <w:r w:rsidRPr="00AC1F8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14:paraId="0B05DD66" w14:textId="77777777" w:rsidR="00B171FE" w:rsidRPr="00AC1F80" w:rsidRDefault="00B171FE" w:rsidP="00B171FE">
      <w:pPr>
        <w:numPr>
          <w:ilvl w:val="0"/>
          <w:numId w:val="11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F80">
        <w:rPr>
          <w:rFonts w:ascii="Times New Roman" w:eastAsia="Calibri" w:hAnsi="Times New Roman" w:cs="Times New Roman"/>
          <w:sz w:val="24"/>
          <w:szCs w:val="24"/>
        </w:rPr>
        <w:t xml:space="preserve">Kontakt z Inspektorem Ochrony Danych we wszystkich sprawach dotyczących przetwarzania danych osobowych oraz korzystania z praw związanych z przetwarzaniem danych osobowych możliwy jest pod adresem: </w:t>
      </w:r>
      <w:hyperlink r:id="rId8" w:history="1">
        <w:r w:rsidRPr="00AC1F8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iod@zeto.lublin.pl</w:t>
        </w:r>
      </w:hyperlink>
      <w:r w:rsidRPr="00AC1F8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B0B423B" w14:textId="77777777" w:rsidR="00B171FE" w:rsidRPr="00AC1F80" w:rsidRDefault="00B171FE" w:rsidP="00B171FE">
      <w:pPr>
        <w:numPr>
          <w:ilvl w:val="0"/>
          <w:numId w:val="11"/>
        </w:numPr>
        <w:spacing w:before="240"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C1F80">
        <w:rPr>
          <w:rFonts w:ascii="Times New Roman" w:eastAsia="Calibri" w:hAnsi="Times New Roman" w:cs="Times New Roman"/>
          <w:sz w:val="24"/>
          <w:szCs w:val="24"/>
        </w:rPr>
        <w:t xml:space="preserve">Pani/ Pana dane osobowe przetwarzane będą w celu udziału Pani/Pana w konsultacjach </w:t>
      </w:r>
      <w:r w:rsidRPr="00AC1F80">
        <w:rPr>
          <w:rFonts w:ascii="Times New Roman" w:eastAsia="Calibri" w:hAnsi="Times New Roman" w:cs="Times New Roman"/>
          <w:bCs/>
          <w:sz w:val="24"/>
          <w:szCs w:val="24"/>
        </w:rPr>
        <w:t xml:space="preserve">społecznych dotyczących zmiany </w:t>
      </w:r>
      <w:r w:rsidRPr="00AC1F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Statutu sołectwa Urzędów </w:t>
      </w:r>
      <w:r w:rsidRPr="00AC1F80">
        <w:rPr>
          <w:rFonts w:ascii="Times New Roman" w:eastAsia="Calibri" w:hAnsi="Times New Roman" w:cs="Times New Roman"/>
          <w:sz w:val="24"/>
          <w:szCs w:val="24"/>
        </w:rPr>
        <w:t>na podstawie art. 6 ust. 1 lit. e RODO - przetwarzanie jest niezbędne do wykonania zadania realizowanego w interesie publicznym lub w ramach sprawowania władzy publicznej powierzonej administratorowi w zw. art. 35 ust. 1 ustawy z dnia 8 marca 1990 r. o samorządzie gminnym.</w:t>
      </w:r>
    </w:p>
    <w:p w14:paraId="79F8C9C4" w14:textId="77777777" w:rsidR="00B171FE" w:rsidRPr="00AC1F80" w:rsidRDefault="00B171FE" w:rsidP="00B171FE">
      <w:pPr>
        <w:numPr>
          <w:ilvl w:val="0"/>
          <w:numId w:val="11"/>
        </w:numPr>
        <w:spacing w:before="240"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F80">
        <w:rPr>
          <w:rFonts w:ascii="Times New Roman" w:eastAsia="Calibri" w:hAnsi="Times New Roman" w:cs="Times New Roman"/>
          <w:sz w:val="24"/>
          <w:szCs w:val="24"/>
        </w:rPr>
        <w:t>Odbiorcami Pani/Pana danych osobowych będą podmioty uprawnione do uzyskania danych osobowych na podstawie przepisów prawa oraz podmioty świadczące usługi wsparcia i serwisu dla Urzędu.</w:t>
      </w:r>
    </w:p>
    <w:p w14:paraId="5861599D" w14:textId="77777777" w:rsidR="00B171FE" w:rsidRPr="00AC1F80" w:rsidRDefault="00B171FE" w:rsidP="00B171FE">
      <w:pPr>
        <w:numPr>
          <w:ilvl w:val="0"/>
          <w:numId w:val="11"/>
        </w:numPr>
        <w:spacing w:before="240"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F80">
        <w:rPr>
          <w:rFonts w:ascii="Times New Roman" w:eastAsia="Calibri" w:hAnsi="Times New Roman" w:cs="Times New Roman"/>
          <w:sz w:val="24"/>
          <w:szCs w:val="24"/>
        </w:rPr>
        <w:t>Dane będą przetwarzane przez okres archiwalny zgodnie z wymaganiami prawnymi określonymi w rozporządzeniu Prezesa Rady Ministrów z dnia 18 stycznia 2011 r. w sprawie instrukcji kancelaryjnej, jednolitych rzeczowych wykazów akt oraz instrukcji w sprawie organizacji i zakresu działania archiwów zakładowych.</w:t>
      </w:r>
      <w:r w:rsidR="00C54200" w:rsidRPr="00AC1F80">
        <w:rPr>
          <w:rFonts w:ascii="Times New Roman" w:eastAsia="Calibri" w:hAnsi="Times New Roman" w:cs="Times New Roman"/>
          <w:sz w:val="24"/>
          <w:szCs w:val="24"/>
        </w:rPr>
        <w:t xml:space="preserve"> Dane będą przechowywanie bezterminowo.</w:t>
      </w:r>
    </w:p>
    <w:p w14:paraId="29B7CE27" w14:textId="77777777" w:rsidR="00B171FE" w:rsidRPr="00AC1F80" w:rsidRDefault="00B171FE" w:rsidP="00B171FE">
      <w:pPr>
        <w:numPr>
          <w:ilvl w:val="0"/>
          <w:numId w:val="11"/>
        </w:numPr>
        <w:spacing w:before="240"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F80">
        <w:rPr>
          <w:rFonts w:ascii="Times New Roman" w:eastAsia="Calibri" w:hAnsi="Times New Roman" w:cs="Times New Roman"/>
          <w:sz w:val="24"/>
          <w:szCs w:val="24"/>
        </w:rPr>
        <w:t>Posiada Pani/Pan prawo do żądania od Administratora dostępu do swoich danych osobowych, ich sprostowania oraz ograniczenia przetwarzania oraz wniesienia sprzeciwu.</w:t>
      </w:r>
    </w:p>
    <w:p w14:paraId="0B6C7A26" w14:textId="77777777" w:rsidR="00B171FE" w:rsidRPr="00AC1F80" w:rsidRDefault="00B171FE" w:rsidP="00B171FE">
      <w:pPr>
        <w:numPr>
          <w:ilvl w:val="0"/>
          <w:numId w:val="11"/>
        </w:numPr>
        <w:spacing w:before="240"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F80">
        <w:rPr>
          <w:rFonts w:ascii="Times New Roman" w:eastAsia="Calibri" w:hAnsi="Times New Roman" w:cs="Times New Roman"/>
          <w:sz w:val="24"/>
          <w:szCs w:val="24"/>
        </w:rPr>
        <w:t>Przysługuje</w:t>
      </w:r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Pan</w:t>
      </w:r>
      <w:r w:rsidRPr="00AC1F80">
        <w:rPr>
          <w:rFonts w:ascii="Times New Roman" w:eastAsia="Calibri" w:hAnsi="Times New Roman" w:cs="Times New Roman"/>
          <w:sz w:val="24"/>
          <w:szCs w:val="24"/>
        </w:rPr>
        <w:t>i</w:t>
      </w:r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/Pan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prawo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wniesienia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skargi</w:t>
      </w:r>
      <w:proofErr w:type="spellEnd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do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organu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nadzorczego</w:t>
      </w:r>
      <w:proofErr w:type="spellEnd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którym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jest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Prezes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Urzędu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Ochrony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Danych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Osobowych</w:t>
      </w:r>
      <w:proofErr w:type="spellEnd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z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siedzibą</w:t>
      </w:r>
      <w:proofErr w:type="spellEnd"/>
      <w:r w:rsidR="00DB1C81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ul</w:t>
      </w:r>
      <w:proofErr w:type="spellEnd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. </w:t>
      </w:r>
      <w:proofErr w:type="spellStart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>Stawki</w:t>
      </w:r>
      <w:proofErr w:type="spellEnd"/>
      <w:r w:rsidRPr="00AC1F80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2, 00-193 Warszawa.</w:t>
      </w:r>
    </w:p>
    <w:p w14:paraId="5B96BE53" w14:textId="77777777" w:rsidR="00B171FE" w:rsidRPr="00AC1F80" w:rsidRDefault="00B171FE" w:rsidP="00B171FE">
      <w:pPr>
        <w:numPr>
          <w:ilvl w:val="0"/>
          <w:numId w:val="11"/>
        </w:numPr>
        <w:spacing w:before="240"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F80">
        <w:rPr>
          <w:rFonts w:ascii="Times New Roman" w:eastAsia="Calibri" w:hAnsi="Times New Roman" w:cs="Times New Roman"/>
          <w:sz w:val="24"/>
          <w:szCs w:val="24"/>
        </w:rPr>
        <w:t xml:space="preserve">Podanie przez Panią/Pana danych osobowych jest dobrowolne, jednakże konsekwencją ich niepodania będzie brak możliwości udziału w konsultacjach. </w:t>
      </w:r>
    </w:p>
    <w:p w14:paraId="41104AAC" w14:textId="77777777" w:rsidR="00E81394" w:rsidRPr="00AC1F80" w:rsidRDefault="00E81394" w:rsidP="00B171FE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sz w:val="24"/>
          <w:szCs w:val="24"/>
        </w:rPr>
      </w:pPr>
    </w:p>
    <w:sectPr w:rsidR="00E81394" w:rsidRPr="00AC1F80" w:rsidSect="00AE6FF3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2474" w14:textId="77777777" w:rsidR="00F254A6" w:rsidRDefault="00F254A6" w:rsidP="00E0289E">
      <w:pPr>
        <w:spacing w:after="0" w:line="240" w:lineRule="auto"/>
      </w:pPr>
      <w:r>
        <w:separator/>
      </w:r>
    </w:p>
  </w:endnote>
  <w:endnote w:type="continuationSeparator" w:id="0">
    <w:p w14:paraId="13566547" w14:textId="77777777" w:rsidR="00F254A6" w:rsidRDefault="00F254A6" w:rsidP="00E02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99C53" w14:textId="77777777" w:rsidR="00F254A6" w:rsidRDefault="00F254A6" w:rsidP="00E0289E">
      <w:pPr>
        <w:spacing w:after="0" w:line="240" w:lineRule="auto"/>
      </w:pPr>
      <w:r>
        <w:separator/>
      </w:r>
    </w:p>
  </w:footnote>
  <w:footnote w:type="continuationSeparator" w:id="0">
    <w:p w14:paraId="3FE1DA9D" w14:textId="77777777" w:rsidR="00F254A6" w:rsidRDefault="00F254A6" w:rsidP="00E02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45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45"/>
        </w:tabs>
        <w:ind w:left="1125" w:hanging="360"/>
      </w:pPr>
    </w:lvl>
    <w:lvl w:ilvl="2">
      <w:start w:val="1"/>
      <w:numFmt w:val="lowerRoman"/>
      <w:lvlText w:val="%2.%3."/>
      <w:lvlJc w:val="left"/>
      <w:pPr>
        <w:tabs>
          <w:tab w:val="num" w:pos="45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45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45"/>
        </w:tabs>
        <w:ind w:left="3285" w:hanging="360"/>
      </w:pPr>
    </w:lvl>
    <w:lvl w:ilvl="5">
      <w:start w:val="1"/>
      <w:numFmt w:val="lowerRoman"/>
      <w:lvlText w:val="%2.%3.%4.%5.%6."/>
      <w:lvlJc w:val="left"/>
      <w:pPr>
        <w:tabs>
          <w:tab w:val="num" w:pos="45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45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45"/>
        </w:tabs>
        <w:ind w:left="5445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45"/>
        </w:tabs>
        <w:ind w:left="6165" w:hanging="180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C06215"/>
    <w:multiLevelType w:val="hybridMultilevel"/>
    <w:tmpl w:val="F20A2848"/>
    <w:lvl w:ilvl="0" w:tplc="D23254E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4" w15:restartNumberingAfterBreak="0">
    <w:nsid w:val="124B6CD3"/>
    <w:multiLevelType w:val="hybridMultilevel"/>
    <w:tmpl w:val="EB081540"/>
    <w:lvl w:ilvl="0" w:tplc="A712D3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CD4219B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98B0213"/>
    <w:multiLevelType w:val="hybridMultilevel"/>
    <w:tmpl w:val="1EB8046A"/>
    <w:lvl w:ilvl="0" w:tplc="96DC0B6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181694"/>
    <w:multiLevelType w:val="hybridMultilevel"/>
    <w:tmpl w:val="02B89EEC"/>
    <w:lvl w:ilvl="0" w:tplc="5254D6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D1647"/>
    <w:multiLevelType w:val="hybridMultilevel"/>
    <w:tmpl w:val="F0F0AB3A"/>
    <w:lvl w:ilvl="0" w:tplc="66A8BB6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F63B4"/>
    <w:multiLevelType w:val="hybridMultilevel"/>
    <w:tmpl w:val="3A5C4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C1751"/>
    <w:multiLevelType w:val="hybridMultilevel"/>
    <w:tmpl w:val="87C62622"/>
    <w:lvl w:ilvl="0" w:tplc="B7EA43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B3713F1"/>
    <w:multiLevelType w:val="hybridMultilevel"/>
    <w:tmpl w:val="372C1A5E"/>
    <w:lvl w:ilvl="0" w:tplc="093E02A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169E7"/>
    <w:multiLevelType w:val="hybridMultilevel"/>
    <w:tmpl w:val="1EB8046A"/>
    <w:lvl w:ilvl="0" w:tplc="96DC0B6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007BAB"/>
    <w:multiLevelType w:val="hybridMultilevel"/>
    <w:tmpl w:val="131C9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B2DFD"/>
    <w:multiLevelType w:val="hybridMultilevel"/>
    <w:tmpl w:val="1F7C295A"/>
    <w:lvl w:ilvl="0" w:tplc="ECD0936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9139B"/>
    <w:multiLevelType w:val="hybridMultilevel"/>
    <w:tmpl w:val="AABEAD7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68012798">
    <w:abstractNumId w:val="1"/>
  </w:num>
  <w:num w:numId="2" w16cid:durableId="164051401">
    <w:abstractNumId w:val="9"/>
  </w:num>
  <w:num w:numId="3" w16cid:durableId="442769123">
    <w:abstractNumId w:val="6"/>
  </w:num>
  <w:num w:numId="4" w16cid:durableId="849953917">
    <w:abstractNumId w:val="8"/>
  </w:num>
  <w:num w:numId="5" w16cid:durableId="1520778684">
    <w:abstractNumId w:val="12"/>
  </w:num>
  <w:num w:numId="6" w16cid:durableId="8263715">
    <w:abstractNumId w:val="13"/>
  </w:num>
  <w:num w:numId="7" w16cid:durableId="305857427">
    <w:abstractNumId w:val="11"/>
  </w:num>
  <w:num w:numId="8" w16cid:durableId="1802114807">
    <w:abstractNumId w:val="10"/>
  </w:num>
  <w:num w:numId="9" w16cid:durableId="637145207">
    <w:abstractNumId w:val="7"/>
  </w:num>
  <w:num w:numId="10" w16cid:durableId="1848396479">
    <w:abstractNumId w:val="14"/>
  </w:num>
  <w:num w:numId="11" w16cid:durableId="1680426892">
    <w:abstractNumId w:val="3"/>
  </w:num>
  <w:num w:numId="12" w16cid:durableId="1793941064">
    <w:abstractNumId w:val="2"/>
  </w:num>
  <w:num w:numId="13" w16cid:durableId="1537233723">
    <w:abstractNumId w:val="5"/>
  </w:num>
  <w:num w:numId="14" w16cid:durableId="1617444087">
    <w:abstractNumId w:val="4"/>
  </w:num>
  <w:num w:numId="15" w16cid:durableId="183905585">
    <w:abstractNumId w:val="0"/>
  </w:num>
  <w:num w:numId="16" w16cid:durableId="7177010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46E"/>
    <w:rsid w:val="000216FE"/>
    <w:rsid w:val="00030F8E"/>
    <w:rsid w:val="000573E9"/>
    <w:rsid w:val="00062747"/>
    <w:rsid w:val="00075B61"/>
    <w:rsid w:val="00092B80"/>
    <w:rsid w:val="0009450B"/>
    <w:rsid w:val="000A1F71"/>
    <w:rsid w:val="000C3BC0"/>
    <w:rsid w:val="00100216"/>
    <w:rsid w:val="00122340"/>
    <w:rsid w:val="00133DBC"/>
    <w:rsid w:val="00134BD4"/>
    <w:rsid w:val="0014744B"/>
    <w:rsid w:val="00155E9B"/>
    <w:rsid w:val="001A422E"/>
    <w:rsid w:val="001B5B11"/>
    <w:rsid w:val="001F1FED"/>
    <w:rsid w:val="00216134"/>
    <w:rsid w:val="00226F0E"/>
    <w:rsid w:val="00265200"/>
    <w:rsid w:val="002F5193"/>
    <w:rsid w:val="002F5777"/>
    <w:rsid w:val="00306B75"/>
    <w:rsid w:val="003176BF"/>
    <w:rsid w:val="003250CF"/>
    <w:rsid w:val="00342012"/>
    <w:rsid w:val="003552F1"/>
    <w:rsid w:val="003A5562"/>
    <w:rsid w:val="003D0320"/>
    <w:rsid w:val="0043243A"/>
    <w:rsid w:val="00440A05"/>
    <w:rsid w:val="0045267A"/>
    <w:rsid w:val="004A4A42"/>
    <w:rsid w:val="004C05ED"/>
    <w:rsid w:val="004D18DE"/>
    <w:rsid w:val="004D3039"/>
    <w:rsid w:val="004E0951"/>
    <w:rsid w:val="005067FA"/>
    <w:rsid w:val="0052692B"/>
    <w:rsid w:val="00533F04"/>
    <w:rsid w:val="0055477E"/>
    <w:rsid w:val="00567A0A"/>
    <w:rsid w:val="005737AC"/>
    <w:rsid w:val="00586C35"/>
    <w:rsid w:val="00590101"/>
    <w:rsid w:val="00593731"/>
    <w:rsid w:val="005A42A4"/>
    <w:rsid w:val="005B409A"/>
    <w:rsid w:val="005C3DEA"/>
    <w:rsid w:val="005F089C"/>
    <w:rsid w:val="0062288D"/>
    <w:rsid w:val="00624770"/>
    <w:rsid w:val="00634ABB"/>
    <w:rsid w:val="00647E63"/>
    <w:rsid w:val="006762F0"/>
    <w:rsid w:val="0069080F"/>
    <w:rsid w:val="00691D34"/>
    <w:rsid w:val="006A0EE2"/>
    <w:rsid w:val="006A68F1"/>
    <w:rsid w:val="006B435E"/>
    <w:rsid w:val="006B5241"/>
    <w:rsid w:val="006D161F"/>
    <w:rsid w:val="0071185D"/>
    <w:rsid w:val="00712FD5"/>
    <w:rsid w:val="007131CC"/>
    <w:rsid w:val="00723B66"/>
    <w:rsid w:val="00726FEE"/>
    <w:rsid w:val="00741848"/>
    <w:rsid w:val="0075345B"/>
    <w:rsid w:val="00764AF2"/>
    <w:rsid w:val="00792CDF"/>
    <w:rsid w:val="007C7405"/>
    <w:rsid w:val="007F589D"/>
    <w:rsid w:val="008010C0"/>
    <w:rsid w:val="008059CE"/>
    <w:rsid w:val="0083633A"/>
    <w:rsid w:val="00852D8D"/>
    <w:rsid w:val="00860A2F"/>
    <w:rsid w:val="00872638"/>
    <w:rsid w:val="008754D2"/>
    <w:rsid w:val="00891BF8"/>
    <w:rsid w:val="008A5288"/>
    <w:rsid w:val="008B7804"/>
    <w:rsid w:val="008F050C"/>
    <w:rsid w:val="008F06E5"/>
    <w:rsid w:val="00913178"/>
    <w:rsid w:val="00941A2A"/>
    <w:rsid w:val="00955047"/>
    <w:rsid w:val="009C5B5B"/>
    <w:rsid w:val="009D7527"/>
    <w:rsid w:val="009F0890"/>
    <w:rsid w:val="009F5E34"/>
    <w:rsid w:val="00A00EC3"/>
    <w:rsid w:val="00A24499"/>
    <w:rsid w:val="00A2797D"/>
    <w:rsid w:val="00A84FF3"/>
    <w:rsid w:val="00A96AED"/>
    <w:rsid w:val="00AA5DA0"/>
    <w:rsid w:val="00AC1F80"/>
    <w:rsid w:val="00AC25DF"/>
    <w:rsid w:val="00AE53D3"/>
    <w:rsid w:val="00AE6FF3"/>
    <w:rsid w:val="00B01A10"/>
    <w:rsid w:val="00B078E8"/>
    <w:rsid w:val="00B12E74"/>
    <w:rsid w:val="00B171FE"/>
    <w:rsid w:val="00B216F0"/>
    <w:rsid w:val="00B26809"/>
    <w:rsid w:val="00B337E4"/>
    <w:rsid w:val="00B33D53"/>
    <w:rsid w:val="00B57F83"/>
    <w:rsid w:val="00B60861"/>
    <w:rsid w:val="00BA7457"/>
    <w:rsid w:val="00BB10B5"/>
    <w:rsid w:val="00BD01EA"/>
    <w:rsid w:val="00BF112A"/>
    <w:rsid w:val="00BF2DF4"/>
    <w:rsid w:val="00C54200"/>
    <w:rsid w:val="00C56BC0"/>
    <w:rsid w:val="00C9126C"/>
    <w:rsid w:val="00CA6AAC"/>
    <w:rsid w:val="00CC29B7"/>
    <w:rsid w:val="00CD7B9E"/>
    <w:rsid w:val="00D00FB9"/>
    <w:rsid w:val="00D2271C"/>
    <w:rsid w:val="00D47D50"/>
    <w:rsid w:val="00D636CC"/>
    <w:rsid w:val="00D81487"/>
    <w:rsid w:val="00D93217"/>
    <w:rsid w:val="00D96DE8"/>
    <w:rsid w:val="00DB0BB6"/>
    <w:rsid w:val="00DB1C81"/>
    <w:rsid w:val="00DC2372"/>
    <w:rsid w:val="00DD2C92"/>
    <w:rsid w:val="00DD462A"/>
    <w:rsid w:val="00DE44D6"/>
    <w:rsid w:val="00E0289E"/>
    <w:rsid w:val="00E06C2D"/>
    <w:rsid w:val="00E1346E"/>
    <w:rsid w:val="00E16496"/>
    <w:rsid w:val="00E2064C"/>
    <w:rsid w:val="00E232C1"/>
    <w:rsid w:val="00E3466B"/>
    <w:rsid w:val="00E62427"/>
    <w:rsid w:val="00E6666C"/>
    <w:rsid w:val="00E733CF"/>
    <w:rsid w:val="00E81394"/>
    <w:rsid w:val="00E82CCB"/>
    <w:rsid w:val="00EA4E48"/>
    <w:rsid w:val="00EB3E59"/>
    <w:rsid w:val="00EE09AD"/>
    <w:rsid w:val="00EE501D"/>
    <w:rsid w:val="00EF1558"/>
    <w:rsid w:val="00F1457F"/>
    <w:rsid w:val="00F254A6"/>
    <w:rsid w:val="00F70F56"/>
    <w:rsid w:val="00F87321"/>
    <w:rsid w:val="00FA3653"/>
    <w:rsid w:val="00FB1403"/>
    <w:rsid w:val="00FC6DFD"/>
    <w:rsid w:val="00FE702F"/>
    <w:rsid w:val="00FF7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A4278"/>
  <w15:docId w15:val="{B54B8F07-17C7-40CD-8A51-6BF92A29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55E9B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552F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6FF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289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289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289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FEE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0216FE"/>
    <w:pPr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5C3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23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23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23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23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to.lubl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urzed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481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pracownik12</dc:creator>
  <cp:lastModifiedBy>Promocja</cp:lastModifiedBy>
  <cp:revision>5</cp:revision>
  <cp:lastPrinted>2025-05-19T06:25:00Z</cp:lastPrinted>
  <dcterms:created xsi:type="dcterms:W3CDTF">2025-05-19T06:06:00Z</dcterms:created>
  <dcterms:modified xsi:type="dcterms:W3CDTF">2025-05-19T09:58:00Z</dcterms:modified>
</cp:coreProperties>
</file>